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8ED1A" w14:textId="77777777" w:rsidR="00D40863" w:rsidRPr="004D5C67" w:rsidRDefault="00000000">
      <w:pPr>
        <w:pStyle w:val="Heading1"/>
        <w:rPr>
          <w:rFonts w:ascii="Arial" w:hAnsi="Arial" w:cs="Arial"/>
          <w:sz w:val="24"/>
          <w:szCs w:val="24"/>
        </w:rPr>
      </w:pPr>
      <w:r w:rsidRPr="004D5C67">
        <w:rPr>
          <w:rFonts w:ascii="Arial" w:hAnsi="Arial" w:cs="Arial"/>
          <w:sz w:val="24"/>
          <w:szCs w:val="24"/>
        </w:rPr>
        <w:t>GO4CIRCULAR - Tender Requirement Specification Conformity Form</w:t>
      </w:r>
    </w:p>
    <w:p w14:paraId="642CC806" w14:textId="77777777" w:rsidR="00D40863" w:rsidRPr="004D5C67" w:rsidRDefault="00000000">
      <w:pPr>
        <w:rPr>
          <w:rFonts w:ascii="Arial" w:hAnsi="Arial" w:cs="Arial"/>
          <w:sz w:val="24"/>
          <w:szCs w:val="24"/>
        </w:rPr>
      </w:pPr>
      <w:r w:rsidRPr="004D5C67">
        <w:rPr>
          <w:rFonts w:ascii="Arial" w:hAnsi="Arial" w:cs="Arial"/>
          <w:sz w:val="24"/>
          <w:szCs w:val="24"/>
        </w:rPr>
        <w:t>Tenderers are requested to mark Yes (Y) or No (N) against each requirement.</w:t>
      </w:r>
    </w:p>
    <w:p w14:paraId="25027642" w14:textId="77777777" w:rsidR="00D40863" w:rsidRPr="004D5C67" w:rsidRDefault="00000000">
      <w:pPr>
        <w:pStyle w:val="Heading2"/>
        <w:rPr>
          <w:rFonts w:ascii="Arial" w:hAnsi="Arial" w:cs="Arial"/>
          <w:sz w:val="24"/>
          <w:szCs w:val="24"/>
        </w:rPr>
      </w:pPr>
      <w:r w:rsidRPr="004D5C67">
        <w:rPr>
          <w:rFonts w:ascii="Arial" w:hAnsi="Arial" w:cs="Arial"/>
          <w:sz w:val="24"/>
          <w:szCs w:val="24"/>
        </w:rPr>
        <w:t>General Requirements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8"/>
        <w:gridCol w:w="2158"/>
        <w:gridCol w:w="2157"/>
        <w:gridCol w:w="2157"/>
      </w:tblGrid>
      <w:tr w:rsidR="00D40863" w:rsidRPr="004D5C67" w14:paraId="194595DC" w14:textId="77777777">
        <w:tc>
          <w:tcPr>
            <w:tcW w:w="2160" w:type="dxa"/>
          </w:tcPr>
          <w:p w14:paraId="6A7F80EA" w14:textId="77777777" w:rsidR="00D40863" w:rsidRPr="004D5C67" w:rsidRDefault="00000000">
            <w:pPr>
              <w:rPr>
                <w:rFonts w:ascii="Arial" w:hAnsi="Arial" w:cs="Arial"/>
                <w:sz w:val="24"/>
                <w:szCs w:val="24"/>
              </w:rPr>
            </w:pPr>
            <w:r w:rsidRPr="004D5C67">
              <w:rPr>
                <w:rFonts w:ascii="Arial" w:hAnsi="Arial" w:cs="Arial"/>
                <w:sz w:val="24"/>
                <w:szCs w:val="24"/>
              </w:rPr>
              <w:t>Requirement</w:t>
            </w:r>
          </w:p>
        </w:tc>
        <w:tc>
          <w:tcPr>
            <w:tcW w:w="2160" w:type="dxa"/>
          </w:tcPr>
          <w:p w14:paraId="38818107" w14:textId="77777777" w:rsidR="00D40863" w:rsidRPr="004D5C67" w:rsidRDefault="00000000">
            <w:pPr>
              <w:rPr>
                <w:rFonts w:ascii="Arial" w:hAnsi="Arial" w:cs="Arial"/>
                <w:sz w:val="24"/>
                <w:szCs w:val="24"/>
              </w:rPr>
            </w:pPr>
            <w:r w:rsidRPr="004D5C67">
              <w:rPr>
                <w:rFonts w:ascii="Arial" w:hAnsi="Arial" w:cs="Arial"/>
                <w:sz w:val="24"/>
                <w:szCs w:val="24"/>
              </w:rPr>
              <w:t>Value</w:t>
            </w:r>
          </w:p>
        </w:tc>
        <w:tc>
          <w:tcPr>
            <w:tcW w:w="2160" w:type="dxa"/>
          </w:tcPr>
          <w:p w14:paraId="5B3FB239" w14:textId="77777777" w:rsidR="00D40863" w:rsidRPr="004D5C67" w:rsidRDefault="00000000">
            <w:pPr>
              <w:rPr>
                <w:rFonts w:ascii="Arial" w:hAnsi="Arial" w:cs="Arial"/>
                <w:sz w:val="24"/>
                <w:szCs w:val="24"/>
              </w:rPr>
            </w:pPr>
            <w:r w:rsidRPr="004D5C67">
              <w:rPr>
                <w:rFonts w:ascii="Arial" w:hAnsi="Arial" w:cs="Arial"/>
                <w:sz w:val="24"/>
                <w:szCs w:val="24"/>
              </w:rPr>
              <w:t>Y</w:t>
            </w:r>
          </w:p>
        </w:tc>
        <w:tc>
          <w:tcPr>
            <w:tcW w:w="2160" w:type="dxa"/>
          </w:tcPr>
          <w:p w14:paraId="35A515E4" w14:textId="77777777" w:rsidR="00D40863" w:rsidRPr="004D5C67" w:rsidRDefault="00000000">
            <w:pPr>
              <w:rPr>
                <w:rFonts w:ascii="Arial" w:hAnsi="Arial" w:cs="Arial"/>
                <w:sz w:val="24"/>
                <w:szCs w:val="24"/>
              </w:rPr>
            </w:pPr>
            <w:r w:rsidRPr="004D5C67">
              <w:rPr>
                <w:rFonts w:ascii="Arial" w:hAnsi="Arial" w:cs="Arial"/>
                <w:sz w:val="24"/>
                <w:szCs w:val="24"/>
              </w:rPr>
              <w:t>N</w:t>
            </w:r>
          </w:p>
        </w:tc>
      </w:tr>
      <w:tr w:rsidR="00D40863" w:rsidRPr="004D5C67" w14:paraId="4170C30E" w14:textId="77777777">
        <w:tc>
          <w:tcPr>
            <w:tcW w:w="2160" w:type="dxa"/>
          </w:tcPr>
          <w:p w14:paraId="1D92DE15" w14:textId="77777777" w:rsidR="00D40863" w:rsidRPr="004D5C67" w:rsidRDefault="00000000">
            <w:pPr>
              <w:rPr>
                <w:rFonts w:ascii="Arial" w:hAnsi="Arial" w:cs="Arial"/>
                <w:sz w:val="24"/>
                <w:szCs w:val="24"/>
              </w:rPr>
            </w:pPr>
            <w:r w:rsidRPr="004D5C67">
              <w:rPr>
                <w:rFonts w:ascii="Arial" w:hAnsi="Arial" w:cs="Arial"/>
                <w:sz w:val="24"/>
                <w:szCs w:val="24"/>
              </w:rPr>
              <w:t>Provision of consultancy, innovation strategy and coaching services for 6 SMEs</w:t>
            </w:r>
          </w:p>
        </w:tc>
        <w:tc>
          <w:tcPr>
            <w:tcW w:w="2160" w:type="dxa"/>
          </w:tcPr>
          <w:p w14:paraId="265E9835" w14:textId="77777777" w:rsidR="00D40863" w:rsidRPr="004D5C67" w:rsidRDefault="00000000">
            <w:pPr>
              <w:rPr>
                <w:rFonts w:ascii="Arial" w:hAnsi="Arial" w:cs="Arial"/>
                <w:sz w:val="24"/>
                <w:szCs w:val="24"/>
              </w:rPr>
            </w:pPr>
            <w:r w:rsidRPr="004D5C67">
              <w:rPr>
                <w:rFonts w:ascii="Arial" w:hAnsi="Arial" w:cs="Arial"/>
                <w:sz w:val="24"/>
                <w:szCs w:val="24"/>
              </w:rPr>
              <w:t>Must Have</w:t>
            </w:r>
          </w:p>
        </w:tc>
        <w:tc>
          <w:tcPr>
            <w:tcW w:w="2160" w:type="dxa"/>
          </w:tcPr>
          <w:p w14:paraId="1601F529" w14:textId="77777777" w:rsidR="00D40863" w:rsidRPr="004D5C67" w:rsidRDefault="00D408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14:paraId="6426D971" w14:textId="77777777" w:rsidR="00D40863" w:rsidRPr="004D5C67" w:rsidRDefault="00D4086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0863" w:rsidRPr="004D5C67" w14:paraId="21AB32AE" w14:textId="77777777">
        <w:tc>
          <w:tcPr>
            <w:tcW w:w="2160" w:type="dxa"/>
          </w:tcPr>
          <w:p w14:paraId="1DF7C55B" w14:textId="77777777" w:rsidR="00D40863" w:rsidRPr="004D5C67" w:rsidRDefault="00000000">
            <w:pPr>
              <w:rPr>
                <w:rFonts w:ascii="Arial" w:hAnsi="Arial" w:cs="Arial"/>
                <w:sz w:val="24"/>
                <w:szCs w:val="24"/>
              </w:rPr>
            </w:pPr>
            <w:r w:rsidRPr="004D5C67">
              <w:rPr>
                <w:rFonts w:ascii="Arial" w:hAnsi="Arial" w:cs="Arial"/>
                <w:sz w:val="24"/>
                <w:szCs w:val="24"/>
              </w:rPr>
              <w:t>Services delivered in English</w:t>
            </w:r>
          </w:p>
        </w:tc>
        <w:tc>
          <w:tcPr>
            <w:tcW w:w="2160" w:type="dxa"/>
          </w:tcPr>
          <w:p w14:paraId="455B02A9" w14:textId="77777777" w:rsidR="00D40863" w:rsidRPr="004D5C67" w:rsidRDefault="00000000">
            <w:pPr>
              <w:rPr>
                <w:rFonts w:ascii="Arial" w:hAnsi="Arial" w:cs="Arial"/>
                <w:sz w:val="24"/>
                <w:szCs w:val="24"/>
              </w:rPr>
            </w:pPr>
            <w:r w:rsidRPr="004D5C67">
              <w:rPr>
                <w:rFonts w:ascii="Arial" w:hAnsi="Arial" w:cs="Arial"/>
                <w:sz w:val="24"/>
                <w:szCs w:val="24"/>
              </w:rPr>
              <w:t>Must Have</w:t>
            </w:r>
          </w:p>
        </w:tc>
        <w:tc>
          <w:tcPr>
            <w:tcW w:w="2160" w:type="dxa"/>
          </w:tcPr>
          <w:p w14:paraId="4F81D5A0" w14:textId="77777777" w:rsidR="00D40863" w:rsidRPr="004D5C67" w:rsidRDefault="00D408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14:paraId="42ED38DC" w14:textId="77777777" w:rsidR="00D40863" w:rsidRPr="004D5C67" w:rsidRDefault="00D4086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0863" w:rsidRPr="004D5C67" w14:paraId="488FEC66" w14:textId="77777777">
        <w:tc>
          <w:tcPr>
            <w:tcW w:w="2160" w:type="dxa"/>
          </w:tcPr>
          <w:p w14:paraId="3FC4001F" w14:textId="77777777" w:rsidR="00D40863" w:rsidRPr="004D5C67" w:rsidRDefault="00000000">
            <w:pPr>
              <w:rPr>
                <w:rFonts w:ascii="Arial" w:hAnsi="Arial" w:cs="Arial"/>
                <w:sz w:val="24"/>
                <w:szCs w:val="24"/>
              </w:rPr>
            </w:pPr>
            <w:r w:rsidRPr="004D5C67">
              <w:rPr>
                <w:rFonts w:ascii="Arial" w:hAnsi="Arial" w:cs="Arial"/>
                <w:sz w:val="24"/>
                <w:szCs w:val="24"/>
              </w:rPr>
              <w:t>GDPR compliance</w:t>
            </w:r>
          </w:p>
        </w:tc>
        <w:tc>
          <w:tcPr>
            <w:tcW w:w="2160" w:type="dxa"/>
          </w:tcPr>
          <w:p w14:paraId="5D4586F7" w14:textId="77777777" w:rsidR="00D40863" w:rsidRPr="004D5C67" w:rsidRDefault="00000000">
            <w:pPr>
              <w:rPr>
                <w:rFonts w:ascii="Arial" w:hAnsi="Arial" w:cs="Arial"/>
                <w:sz w:val="24"/>
                <w:szCs w:val="24"/>
              </w:rPr>
            </w:pPr>
            <w:r w:rsidRPr="004D5C67">
              <w:rPr>
                <w:rFonts w:ascii="Arial" w:hAnsi="Arial" w:cs="Arial"/>
                <w:sz w:val="24"/>
                <w:szCs w:val="24"/>
              </w:rPr>
              <w:t>Must Have</w:t>
            </w:r>
          </w:p>
        </w:tc>
        <w:tc>
          <w:tcPr>
            <w:tcW w:w="2160" w:type="dxa"/>
          </w:tcPr>
          <w:p w14:paraId="4F57AC8A" w14:textId="77777777" w:rsidR="00D40863" w:rsidRPr="004D5C67" w:rsidRDefault="00D408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14:paraId="7182F8CE" w14:textId="77777777" w:rsidR="00D40863" w:rsidRPr="004D5C67" w:rsidRDefault="00D4086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46CDEBE" w14:textId="77777777" w:rsidR="00D40863" w:rsidRPr="004D5C67" w:rsidRDefault="00000000">
      <w:pPr>
        <w:pStyle w:val="Heading2"/>
        <w:rPr>
          <w:rFonts w:ascii="Arial" w:hAnsi="Arial" w:cs="Arial"/>
          <w:sz w:val="24"/>
          <w:szCs w:val="24"/>
        </w:rPr>
      </w:pPr>
      <w:r w:rsidRPr="004D5C67">
        <w:rPr>
          <w:rFonts w:ascii="Arial" w:hAnsi="Arial" w:cs="Arial"/>
          <w:sz w:val="24"/>
          <w:szCs w:val="24"/>
        </w:rPr>
        <w:t>Needs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8"/>
        <w:gridCol w:w="2158"/>
        <w:gridCol w:w="2157"/>
        <w:gridCol w:w="2157"/>
      </w:tblGrid>
      <w:tr w:rsidR="00D40863" w:rsidRPr="004D5C67" w14:paraId="7BF65F15" w14:textId="77777777">
        <w:tc>
          <w:tcPr>
            <w:tcW w:w="2160" w:type="dxa"/>
          </w:tcPr>
          <w:p w14:paraId="6FAA091F" w14:textId="77777777" w:rsidR="00D40863" w:rsidRPr="004D5C67" w:rsidRDefault="00000000">
            <w:pPr>
              <w:rPr>
                <w:rFonts w:ascii="Arial" w:hAnsi="Arial" w:cs="Arial"/>
                <w:sz w:val="24"/>
                <w:szCs w:val="24"/>
              </w:rPr>
            </w:pPr>
            <w:r w:rsidRPr="004D5C67">
              <w:rPr>
                <w:rFonts w:ascii="Arial" w:hAnsi="Arial" w:cs="Arial"/>
                <w:sz w:val="24"/>
                <w:szCs w:val="24"/>
              </w:rPr>
              <w:t>Requirement</w:t>
            </w:r>
          </w:p>
        </w:tc>
        <w:tc>
          <w:tcPr>
            <w:tcW w:w="2160" w:type="dxa"/>
          </w:tcPr>
          <w:p w14:paraId="692CCBE4" w14:textId="77777777" w:rsidR="00D40863" w:rsidRPr="004D5C67" w:rsidRDefault="00000000">
            <w:pPr>
              <w:rPr>
                <w:rFonts w:ascii="Arial" w:hAnsi="Arial" w:cs="Arial"/>
                <w:sz w:val="24"/>
                <w:szCs w:val="24"/>
              </w:rPr>
            </w:pPr>
            <w:r w:rsidRPr="004D5C67">
              <w:rPr>
                <w:rFonts w:ascii="Arial" w:hAnsi="Arial" w:cs="Arial"/>
                <w:sz w:val="24"/>
                <w:szCs w:val="24"/>
              </w:rPr>
              <w:t>Value</w:t>
            </w:r>
          </w:p>
        </w:tc>
        <w:tc>
          <w:tcPr>
            <w:tcW w:w="2160" w:type="dxa"/>
          </w:tcPr>
          <w:p w14:paraId="7696DDBD" w14:textId="77777777" w:rsidR="00D40863" w:rsidRPr="004D5C67" w:rsidRDefault="00000000">
            <w:pPr>
              <w:rPr>
                <w:rFonts w:ascii="Arial" w:hAnsi="Arial" w:cs="Arial"/>
                <w:sz w:val="24"/>
                <w:szCs w:val="24"/>
              </w:rPr>
            </w:pPr>
            <w:r w:rsidRPr="004D5C67">
              <w:rPr>
                <w:rFonts w:ascii="Arial" w:hAnsi="Arial" w:cs="Arial"/>
                <w:sz w:val="24"/>
                <w:szCs w:val="24"/>
              </w:rPr>
              <w:t>Y</w:t>
            </w:r>
          </w:p>
        </w:tc>
        <w:tc>
          <w:tcPr>
            <w:tcW w:w="2160" w:type="dxa"/>
          </w:tcPr>
          <w:p w14:paraId="14C59BCA" w14:textId="77777777" w:rsidR="00D40863" w:rsidRPr="004D5C67" w:rsidRDefault="00000000">
            <w:pPr>
              <w:rPr>
                <w:rFonts w:ascii="Arial" w:hAnsi="Arial" w:cs="Arial"/>
                <w:sz w:val="24"/>
                <w:szCs w:val="24"/>
              </w:rPr>
            </w:pPr>
            <w:r w:rsidRPr="004D5C67">
              <w:rPr>
                <w:rFonts w:ascii="Arial" w:hAnsi="Arial" w:cs="Arial"/>
                <w:sz w:val="24"/>
                <w:szCs w:val="24"/>
              </w:rPr>
              <w:t>N</w:t>
            </w:r>
          </w:p>
        </w:tc>
      </w:tr>
      <w:tr w:rsidR="00D40863" w:rsidRPr="004D5C67" w14:paraId="5C7F10AC" w14:textId="77777777">
        <w:tc>
          <w:tcPr>
            <w:tcW w:w="2160" w:type="dxa"/>
          </w:tcPr>
          <w:p w14:paraId="35AAAC81" w14:textId="77777777" w:rsidR="00D40863" w:rsidRPr="004D5C67" w:rsidRDefault="00000000">
            <w:pPr>
              <w:rPr>
                <w:rFonts w:ascii="Arial" w:hAnsi="Arial" w:cs="Arial"/>
                <w:sz w:val="24"/>
                <w:szCs w:val="24"/>
              </w:rPr>
            </w:pPr>
            <w:r w:rsidRPr="004D5C67">
              <w:rPr>
                <w:rFonts w:ascii="Arial" w:hAnsi="Arial" w:cs="Arial"/>
                <w:sz w:val="24"/>
                <w:szCs w:val="24"/>
              </w:rPr>
              <w:t>Conduct interviews and site visits</w:t>
            </w:r>
          </w:p>
        </w:tc>
        <w:tc>
          <w:tcPr>
            <w:tcW w:w="2160" w:type="dxa"/>
          </w:tcPr>
          <w:p w14:paraId="6FA89EB6" w14:textId="77777777" w:rsidR="00D40863" w:rsidRPr="004D5C67" w:rsidRDefault="00000000">
            <w:pPr>
              <w:rPr>
                <w:rFonts w:ascii="Arial" w:hAnsi="Arial" w:cs="Arial"/>
                <w:sz w:val="24"/>
                <w:szCs w:val="24"/>
              </w:rPr>
            </w:pPr>
            <w:r w:rsidRPr="004D5C67">
              <w:rPr>
                <w:rFonts w:ascii="Arial" w:hAnsi="Arial" w:cs="Arial"/>
                <w:sz w:val="24"/>
                <w:szCs w:val="24"/>
              </w:rPr>
              <w:t>Must Have</w:t>
            </w:r>
          </w:p>
        </w:tc>
        <w:tc>
          <w:tcPr>
            <w:tcW w:w="2160" w:type="dxa"/>
          </w:tcPr>
          <w:p w14:paraId="32DDA1C1" w14:textId="77777777" w:rsidR="00D40863" w:rsidRPr="004D5C67" w:rsidRDefault="00D408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14:paraId="7B9349B1" w14:textId="77777777" w:rsidR="00D40863" w:rsidRPr="004D5C67" w:rsidRDefault="00D4086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0863" w:rsidRPr="004D5C67" w14:paraId="61AA5FF9" w14:textId="77777777">
        <w:tc>
          <w:tcPr>
            <w:tcW w:w="2160" w:type="dxa"/>
          </w:tcPr>
          <w:p w14:paraId="11AF7C9D" w14:textId="77777777" w:rsidR="00D40863" w:rsidRPr="004D5C67" w:rsidRDefault="00000000">
            <w:pPr>
              <w:rPr>
                <w:rFonts w:ascii="Arial" w:hAnsi="Arial" w:cs="Arial"/>
                <w:sz w:val="24"/>
                <w:szCs w:val="24"/>
              </w:rPr>
            </w:pPr>
            <w:r w:rsidRPr="004D5C67">
              <w:rPr>
                <w:rFonts w:ascii="Arial" w:hAnsi="Arial" w:cs="Arial"/>
                <w:sz w:val="24"/>
                <w:szCs w:val="24"/>
              </w:rPr>
              <w:t>Prepare 6 individual reports</w:t>
            </w:r>
          </w:p>
        </w:tc>
        <w:tc>
          <w:tcPr>
            <w:tcW w:w="2160" w:type="dxa"/>
          </w:tcPr>
          <w:p w14:paraId="144C5C9E" w14:textId="77777777" w:rsidR="00D40863" w:rsidRPr="004D5C67" w:rsidRDefault="00000000">
            <w:pPr>
              <w:rPr>
                <w:rFonts w:ascii="Arial" w:hAnsi="Arial" w:cs="Arial"/>
                <w:sz w:val="24"/>
                <w:szCs w:val="24"/>
              </w:rPr>
            </w:pPr>
            <w:r w:rsidRPr="004D5C67">
              <w:rPr>
                <w:rFonts w:ascii="Arial" w:hAnsi="Arial" w:cs="Arial"/>
                <w:sz w:val="24"/>
                <w:szCs w:val="24"/>
              </w:rPr>
              <w:t>Must Have</w:t>
            </w:r>
          </w:p>
        </w:tc>
        <w:tc>
          <w:tcPr>
            <w:tcW w:w="2160" w:type="dxa"/>
          </w:tcPr>
          <w:p w14:paraId="5089DB1C" w14:textId="77777777" w:rsidR="00D40863" w:rsidRPr="004D5C67" w:rsidRDefault="00D408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14:paraId="53A7A679" w14:textId="77777777" w:rsidR="00D40863" w:rsidRPr="004D5C67" w:rsidRDefault="00D4086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0863" w:rsidRPr="004D5C67" w14:paraId="01197340" w14:textId="77777777">
        <w:tc>
          <w:tcPr>
            <w:tcW w:w="2160" w:type="dxa"/>
          </w:tcPr>
          <w:p w14:paraId="6030C280" w14:textId="77777777" w:rsidR="00D40863" w:rsidRPr="004D5C67" w:rsidRDefault="00000000">
            <w:pPr>
              <w:rPr>
                <w:rFonts w:ascii="Arial" w:hAnsi="Arial" w:cs="Arial"/>
                <w:sz w:val="24"/>
                <w:szCs w:val="24"/>
              </w:rPr>
            </w:pPr>
            <w:r w:rsidRPr="004D5C67">
              <w:rPr>
                <w:rFonts w:ascii="Arial" w:hAnsi="Arial" w:cs="Arial"/>
                <w:sz w:val="24"/>
                <w:szCs w:val="24"/>
              </w:rPr>
              <w:t>Prepare 1 comparative report</w:t>
            </w:r>
          </w:p>
        </w:tc>
        <w:tc>
          <w:tcPr>
            <w:tcW w:w="2160" w:type="dxa"/>
          </w:tcPr>
          <w:p w14:paraId="49A289AF" w14:textId="77777777" w:rsidR="00D40863" w:rsidRPr="004D5C67" w:rsidRDefault="00000000">
            <w:pPr>
              <w:rPr>
                <w:rFonts w:ascii="Arial" w:hAnsi="Arial" w:cs="Arial"/>
                <w:sz w:val="24"/>
                <w:szCs w:val="24"/>
              </w:rPr>
            </w:pPr>
            <w:r w:rsidRPr="004D5C67">
              <w:rPr>
                <w:rFonts w:ascii="Arial" w:hAnsi="Arial" w:cs="Arial"/>
                <w:sz w:val="24"/>
                <w:szCs w:val="24"/>
              </w:rPr>
              <w:t>Must Have</w:t>
            </w:r>
          </w:p>
        </w:tc>
        <w:tc>
          <w:tcPr>
            <w:tcW w:w="2160" w:type="dxa"/>
          </w:tcPr>
          <w:p w14:paraId="7B88C89A" w14:textId="77777777" w:rsidR="00D40863" w:rsidRPr="004D5C67" w:rsidRDefault="00D408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14:paraId="4984A778" w14:textId="77777777" w:rsidR="00D40863" w:rsidRPr="004D5C67" w:rsidRDefault="00D4086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8670AC2" w14:textId="77777777" w:rsidR="00D40863" w:rsidRPr="004D5C67" w:rsidRDefault="00000000">
      <w:pPr>
        <w:pStyle w:val="Heading2"/>
        <w:rPr>
          <w:rFonts w:ascii="Arial" w:hAnsi="Arial" w:cs="Arial"/>
          <w:sz w:val="24"/>
          <w:szCs w:val="24"/>
        </w:rPr>
      </w:pPr>
      <w:r w:rsidRPr="004D5C67">
        <w:rPr>
          <w:rFonts w:ascii="Arial" w:hAnsi="Arial" w:cs="Arial"/>
          <w:sz w:val="24"/>
          <w:szCs w:val="24"/>
        </w:rPr>
        <w:t>Innovation and Marketing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8"/>
        <w:gridCol w:w="2158"/>
        <w:gridCol w:w="2157"/>
        <w:gridCol w:w="2157"/>
      </w:tblGrid>
      <w:tr w:rsidR="00D40863" w:rsidRPr="004D5C67" w14:paraId="07AD96EE" w14:textId="77777777">
        <w:tc>
          <w:tcPr>
            <w:tcW w:w="2160" w:type="dxa"/>
          </w:tcPr>
          <w:p w14:paraId="34148A46" w14:textId="77777777" w:rsidR="00D40863" w:rsidRPr="004D5C67" w:rsidRDefault="00000000">
            <w:pPr>
              <w:rPr>
                <w:rFonts w:ascii="Arial" w:hAnsi="Arial" w:cs="Arial"/>
                <w:sz w:val="24"/>
                <w:szCs w:val="24"/>
              </w:rPr>
            </w:pPr>
            <w:r w:rsidRPr="004D5C67">
              <w:rPr>
                <w:rFonts w:ascii="Arial" w:hAnsi="Arial" w:cs="Arial"/>
                <w:sz w:val="24"/>
                <w:szCs w:val="24"/>
              </w:rPr>
              <w:t>Requirement</w:t>
            </w:r>
          </w:p>
        </w:tc>
        <w:tc>
          <w:tcPr>
            <w:tcW w:w="2160" w:type="dxa"/>
          </w:tcPr>
          <w:p w14:paraId="13095D8C" w14:textId="77777777" w:rsidR="00D40863" w:rsidRPr="004D5C67" w:rsidRDefault="00000000">
            <w:pPr>
              <w:rPr>
                <w:rFonts w:ascii="Arial" w:hAnsi="Arial" w:cs="Arial"/>
                <w:sz w:val="24"/>
                <w:szCs w:val="24"/>
              </w:rPr>
            </w:pPr>
            <w:r w:rsidRPr="004D5C67">
              <w:rPr>
                <w:rFonts w:ascii="Arial" w:hAnsi="Arial" w:cs="Arial"/>
                <w:sz w:val="24"/>
                <w:szCs w:val="24"/>
              </w:rPr>
              <w:t>Value</w:t>
            </w:r>
          </w:p>
        </w:tc>
        <w:tc>
          <w:tcPr>
            <w:tcW w:w="2160" w:type="dxa"/>
          </w:tcPr>
          <w:p w14:paraId="69568D96" w14:textId="77777777" w:rsidR="00D40863" w:rsidRPr="004D5C67" w:rsidRDefault="00000000">
            <w:pPr>
              <w:rPr>
                <w:rFonts w:ascii="Arial" w:hAnsi="Arial" w:cs="Arial"/>
                <w:sz w:val="24"/>
                <w:szCs w:val="24"/>
              </w:rPr>
            </w:pPr>
            <w:r w:rsidRPr="004D5C67">
              <w:rPr>
                <w:rFonts w:ascii="Arial" w:hAnsi="Arial" w:cs="Arial"/>
                <w:sz w:val="24"/>
                <w:szCs w:val="24"/>
              </w:rPr>
              <w:t>Y</w:t>
            </w:r>
          </w:p>
        </w:tc>
        <w:tc>
          <w:tcPr>
            <w:tcW w:w="2160" w:type="dxa"/>
          </w:tcPr>
          <w:p w14:paraId="3882A981" w14:textId="77777777" w:rsidR="00D40863" w:rsidRPr="004D5C67" w:rsidRDefault="00000000">
            <w:pPr>
              <w:rPr>
                <w:rFonts w:ascii="Arial" w:hAnsi="Arial" w:cs="Arial"/>
                <w:sz w:val="24"/>
                <w:szCs w:val="24"/>
              </w:rPr>
            </w:pPr>
            <w:r w:rsidRPr="004D5C67">
              <w:rPr>
                <w:rFonts w:ascii="Arial" w:hAnsi="Arial" w:cs="Arial"/>
                <w:sz w:val="24"/>
                <w:szCs w:val="24"/>
              </w:rPr>
              <w:t>N</w:t>
            </w:r>
          </w:p>
        </w:tc>
      </w:tr>
      <w:tr w:rsidR="00D40863" w:rsidRPr="004D5C67" w14:paraId="330B1FA0" w14:textId="77777777">
        <w:tc>
          <w:tcPr>
            <w:tcW w:w="2160" w:type="dxa"/>
          </w:tcPr>
          <w:p w14:paraId="2983CC81" w14:textId="77777777" w:rsidR="00D40863" w:rsidRPr="004D5C67" w:rsidRDefault="00000000">
            <w:pPr>
              <w:rPr>
                <w:rFonts w:ascii="Arial" w:hAnsi="Arial" w:cs="Arial"/>
                <w:sz w:val="24"/>
                <w:szCs w:val="24"/>
              </w:rPr>
            </w:pPr>
            <w:r w:rsidRPr="004D5C67">
              <w:rPr>
                <w:rFonts w:ascii="Arial" w:hAnsi="Arial" w:cs="Arial"/>
                <w:sz w:val="24"/>
                <w:szCs w:val="24"/>
              </w:rPr>
              <w:t>Develop tailored innovation strategies</w:t>
            </w:r>
          </w:p>
        </w:tc>
        <w:tc>
          <w:tcPr>
            <w:tcW w:w="2160" w:type="dxa"/>
          </w:tcPr>
          <w:p w14:paraId="40493280" w14:textId="77777777" w:rsidR="00D40863" w:rsidRPr="004D5C67" w:rsidRDefault="00000000">
            <w:pPr>
              <w:rPr>
                <w:rFonts w:ascii="Arial" w:hAnsi="Arial" w:cs="Arial"/>
                <w:sz w:val="24"/>
                <w:szCs w:val="24"/>
              </w:rPr>
            </w:pPr>
            <w:r w:rsidRPr="004D5C67">
              <w:rPr>
                <w:rFonts w:ascii="Arial" w:hAnsi="Arial" w:cs="Arial"/>
                <w:sz w:val="24"/>
                <w:szCs w:val="24"/>
              </w:rPr>
              <w:t>Must Have</w:t>
            </w:r>
          </w:p>
        </w:tc>
        <w:tc>
          <w:tcPr>
            <w:tcW w:w="2160" w:type="dxa"/>
          </w:tcPr>
          <w:p w14:paraId="532336D5" w14:textId="77777777" w:rsidR="00D40863" w:rsidRPr="004D5C67" w:rsidRDefault="00D408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14:paraId="08FB7D85" w14:textId="77777777" w:rsidR="00D40863" w:rsidRPr="004D5C67" w:rsidRDefault="00D4086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0863" w:rsidRPr="004D5C67" w14:paraId="3A88AF01" w14:textId="77777777">
        <w:tc>
          <w:tcPr>
            <w:tcW w:w="2160" w:type="dxa"/>
          </w:tcPr>
          <w:p w14:paraId="4CC8FB77" w14:textId="77777777" w:rsidR="00D40863" w:rsidRPr="004D5C67" w:rsidRDefault="00000000">
            <w:pPr>
              <w:rPr>
                <w:rFonts w:ascii="Arial" w:hAnsi="Arial" w:cs="Arial"/>
                <w:sz w:val="24"/>
                <w:szCs w:val="24"/>
              </w:rPr>
            </w:pPr>
            <w:r w:rsidRPr="004D5C67">
              <w:rPr>
                <w:rFonts w:ascii="Arial" w:hAnsi="Arial" w:cs="Arial"/>
                <w:sz w:val="24"/>
                <w:szCs w:val="24"/>
              </w:rPr>
              <w:t>Develop tailored marketing strategies</w:t>
            </w:r>
          </w:p>
        </w:tc>
        <w:tc>
          <w:tcPr>
            <w:tcW w:w="2160" w:type="dxa"/>
          </w:tcPr>
          <w:p w14:paraId="5563E2DD" w14:textId="77777777" w:rsidR="00D40863" w:rsidRPr="004D5C67" w:rsidRDefault="00000000">
            <w:pPr>
              <w:rPr>
                <w:rFonts w:ascii="Arial" w:hAnsi="Arial" w:cs="Arial"/>
                <w:sz w:val="24"/>
                <w:szCs w:val="24"/>
              </w:rPr>
            </w:pPr>
            <w:r w:rsidRPr="004D5C67">
              <w:rPr>
                <w:rFonts w:ascii="Arial" w:hAnsi="Arial" w:cs="Arial"/>
                <w:sz w:val="24"/>
                <w:szCs w:val="24"/>
              </w:rPr>
              <w:t>Must Have</w:t>
            </w:r>
          </w:p>
        </w:tc>
        <w:tc>
          <w:tcPr>
            <w:tcW w:w="2160" w:type="dxa"/>
          </w:tcPr>
          <w:p w14:paraId="740321EE" w14:textId="77777777" w:rsidR="00D40863" w:rsidRPr="004D5C67" w:rsidRDefault="00D408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14:paraId="3739AC03" w14:textId="77777777" w:rsidR="00D40863" w:rsidRPr="004D5C67" w:rsidRDefault="00D4086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8AE90E2" w14:textId="77777777" w:rsidR="00D40863" w:rsidRPr="004D5C67" w:rsidRDefault="00000000">
      <w:pPr>
        <w:pStyle w:val="Heading2"/>
        <w:rPr>
          <w:rFonts w:ascii="Arial" w:hAnsi="Arial" w:cs="Arial"/>
          <w:sz w:val="24"/>
          <w:szCs w:val="24"/>
        </w:rPr>
      </w:pPr>
      <w:r w:rsidRPr="004D5C67">
        <w:rPr>
          <w:rFonts w:ascii="Arial" w:hAnsi="Arial" w:cs="Arial"/>
          <w:sz w:val="24"/>
          <w:szCs w:val="24"/>
        </w:rPr>
        <w:t>Coaching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8"/>
        <w:gridCol w:w="2158"/>
        <w:gridCol w:w="2157"/>
        <w:gridCol w:w="2157"/>
      </w:tblGrid>
      <w:tr w:rsidR="00D40863" w:rsidRPr="004D5C67" w14:paraId="380A520C" w14:textId="77777777">
        <w:tc>
          <w:tcPr>
            <w:tcW w:w="2160" w:type="dxa"/>
          </w:tcPr>
          <w:p w14:paraId="4BF8E792" w14:textId="77777777" w:rsidR="00D40863" w:rsidRPr="004D5C67" w:rsidRDefault="00000000">
            <w:pPr>
              <w:rPr>
                <w:rFonts w:ascii="Arial" w:hAnsi="Arial" w:cs="Arial"/>
                <w:sz w:val="24"/>
                <w:szCs w:val="24"/>
              </w:rPr>
            </w:pPr>
            <w:r w:rsidRPr="004D5C67">
              <w:rPr>
                <w:rFonts w:ascii="Arial" w:hAnsi="Arial" w:cs="Arial"/>
                <w:sz w:val="24"/>
                <w:szCs w:val="24"/>
              </w:rPr>
              <w:t>Requirement</w:t>
            </w:r>
          </w:p>
        </w:tc>
        <w:tc>
          <w:tcPr>
            <w:tcW w:w="2160" w:type="dxa"/>
          </w:tcPr>
          <w:p w14:paraId="26D8B218" w14:textId="77777777" w:rsidR="00D40863" w:rsidRPr="004D5C67" w:rsidRDefault="00000000">
            <w:pPr>
              <w:rPr>
                <w:rFonts w:ascii="Arial" w:hAnsi="Arial" w:cs="Arial"/>
                <w:sz w:val="24"/>
                <w:szCs w:val="24"/>
              </w:rPr>
            </w:pPr>
            <w:r w:rsidRPr="004D5C67">
              <w:rPr>
                <w:rFonts w:ascii="Arial" w:hAnsi="Arial" w:cs="Arial"/>
                <w:sz w:val="24"/>
                <w:szCs w:val="24"/>
              </w:rPr>
              <w:t>Value</w:t>
            </w:r>
          </w:p>
        </w:tc>
        <w:tc>
          <w:tcPr>
            <w:tcW w:w="2160" w:type="dxa"/>
          </w:tcPr>
          <w:p w14:paraId="62350554" w14:textId="77777777" w:rsidR="00D40863" w:rsidRPr="004D5C67" w:rsidRDefault="00000000">
            <w:pPr>
              <w:rPr>
                <w:rFonts w:ascii="Arial" w:hAnsi="Arial" w:cs="Arial"/>
                <w:sz w:val="24"/>
                <w:szCs w:val="24"/>
              </w:rPr>
            </w:pPr>
            <w:r w:rsidRPr="004D5C67">
              <w:rPr>
                <w:rFonts w:ascii="Arial" w:hAnsi="Arial" w:cs="Arial"/>
                <w:sz w:val="24"/>
                <w:szCs w:val="24"/>
              </w:rPr>
              <w:t>Y</w:t>
            </w:r>
          </w:p>
        </w:tc>
        <w:tc>
          <w:tcPr>
            <w:tcW w:w="2160" w:type="dxa"/>
          </w:tcPr>
          <w:p w14:paraId="271A53B7" w14:textId="77777777" w:rsidR="00D40863" w:rsidRPr="004D5C67" w:rsidRDefault="00000000">
            <w:pPr>
              <w:rPr>
                <w:rFonts w:ascii="Arial" w:hAnsi="Arial" w:cs="Arial"/>
                <w:sz w:val="24"/>
                <w:szCs w:val="24"/>
              </w:rPr>
            </w:pPr>
            <w:r w:rsidRPr="004D5C67">
              <w:rPr>
                <w:rFonts w:ascii="Arial" w:hAnsi="Arial" w:cs="Arial"/>
                <w:sz w:val="24"/>
                <w:szCs w:val="24"/>
              </w:rPr>
              <w:t>N</w:t>
            </w:r>
          </w:p>
        </w:tc>
      </w:tr>
      <w:tr w:rsidR="00D40863" w:rsidRPr="004D5C67" w14:paraId="03E6A9DE" w14:textId="77777777">
        <w:tc>
          <w:tcPr>
            <w:tcW w:w="2160" w:type="dxa"/>
          </w:tcPr>
          <w:p w14:paraId="7EFA6388" w14:textId="77777777" w:rsidR="00D40863" w:rsidRPr="004D5C67" w:rsidRDefault="00000000">
            <w:pPr>
              <w:rPr>
                <w:rFonts w:ascii="Arial" w:hAnsi="Arial" w:cs="Arial"/>
                <w:sz w:val="24"/>
                <w:szCs w:val="24"/>
              </w:rPr>
            </w:pPr>
            <w:r w:rsidRPr="004D5C67">
              <w:rPr>
                <w:rFonts w:ascii="Arial" w:hAnsi="Arial" w:cs="Arial"/>
                <w:sz w:val="24"/>
                <w:szCs w:val="24"/>
              </w:rPr>
              <w:t>Deliver individual coaching</w:t>
            </w:r>
          </w:p>
        </w:tc>
        <w:tc>
          <w:tcPr>
            <w:tcW w:w="2160" w:type="dxa"/>
          </w:tcPr>
          <w:p w14:paraId="66C95C0E" w14:textId="77777777" w:rsidR="00D40863" w:rsidRPr="004D5C67" w:rsidRDefault="00000000">
            <w:pPr>
              <w:rPr>
                <w:rFonts w:ascii="Arial" w:hAnsi="Arial" w:cs="Arial"/>
                <w:sz w:val="24"/>
                <w:szCs w:val="24"/>
              </w:rPr>
            </w:pPr>
            <w:r w:rsidRPr="004D5C67">
              <w:rPr>
                <w:rFonts w:ascii="Arial" w:hAnsi="Arial" w:cs="Arial"/>
                <w:sz w:val="24"/>
                <w:szCs w:val="24"/>
              </w:rPr>
              <w:t>Must Have</w:t>
            </w:r>
          </w:p>
        </w:tc>
        <w:tc>
          <w:tcPr>
            <w:tcW w:w="2160" w:type="dxa"/>
          </w:tcPr>
          <w:p w14:paraId="55DD6478" w14:textId="77777777" w:rsidR="00D40863" w:rsidRPr="004D5C67" w:rsidRDefault="00D408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14:paraId="29643233" w14:textId="77777777" w:rsidR="00D40863" w:rsidRPr="004D5C67" w:rsidRDefault="00D4086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0863" w:rsidRPr="004D5C67" w14:paraId="536C1628" w14:textId="77777777">
        <w:tc>
          <w:tcPr>
            <w:tcW w:w="2160" w:type="dxa"/>
          </w:tcPr>
          <w:p w14:paraId="430F6D3C" w14:textId="77777777" w:rsidR="00D40863" w:rsidRPr="004D5C67" w:rsidRDefault="00000000">
            <w:pPr>
              <w:rPr>
                <w:rFonts w:ascii="Arial" w:hAnsi="Arial" w:cs="Arial"/>
                <w:sz w:val="24"/>
                <w:szCs w:val="24"/>
              </w:rPr>
            </w:pPr>
            <w:r w:rsidRPr="004D5C67">
              <w:rPr>
                <w:rFonts w:ascii="Arial" w:hAnsi="Arial" w:cs="Arial"/>
                <w:sz w:val="24"/>
                <w:szCs w:val="24"/>
              </w:rPr>
              <w:t>Deliver group coaching</w:t>
            </w:r>
          </w:p>
        </w:tc>
        <w:tc>
          <w:tcPr>
            <w:tcW w:w="2160" w:type="dxa"/>
          </w:tcPr>
          <w:p w14:paraId="41DE6A7E" w14:textId="77777777" w:rsidR="00D40863" w:rsidRPr="004D5C67" w:rsidRDefault="00000000">
            <w:pPr>
              <w:rPr>
                <w:rFonts w:ascii="Arial" w:hAnsi="Arial" w:cs="Arial"/>
                <w:sz w:val="24"/>
                <w:szCs w:val="24"/>
              </w:rPr>
            </w:pPr>
            <w:r w:rsidRPr="004D5C67">
              <w:rPr>
                <w:rFonts w:ascii="Arial" w:hAnsi="Arial" w:cs="Arial"/>
                <w:sz w:val="24"/>
                <w:szCs w:val="24"/>
              </w:rPr>
              <w:t>Must Have</w:t>
            </w:r>
          </w:p>
        </w:tc>
        <w:tc>
          <w:tcPr>
            <w:tcW w:w="2160" w:type="dxa"/>
          </w:tcPr>
          <w:p w14:paraId="0CA8397F" w14:textId="77777777" w:rsidR="00D40863" w:rsidRPr="004D5C67" w:rsidRDefault="00D408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14:paraId="2CB268D2" w14:textId="77777777" w:rsidR="00D40863" w:rsidRPr="004D5C67" w:rsidRDefault="00D4086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0863" w:rsidRPr="004D5C67" w14:paraId="21E56763" w14:textId="77777777">
        <w:tc>
          <w:tcPr>
            <w:tcW w:w="2160" w:type="dxa"/>
          </w:tcPr>
          <w:p w14:paraId="749ADC83" w14:textId="77777777" w:rsidR="00D40863" w:rsidRPr="004D5C67" w:rsidRDefault="00000000">
            <w:pPr>
              <w:rPr>
                <w:rFonts w:ascii="Arial" w:hAnsi="Arial" w:cs="Arial"/>
                <w:sz w:val="24"/>
                <w:szCs w:val="24"/>
              </w:rPr>
            </w:pPr>
            <w:r w:rsidRPr="004D5C67">
              <w:rPr>
                <w:rFonts w:ascii="Arial" w:hAnsi="Arial" w:cs="Arial"/>
                <w:sz w:val="24"/>
                <w:szCs w:val="24"/>
              </w:rPr>
              <w:lastRenderedPageBreak/>
              <w:t>Prepare final coaching reports</w:t>
            </w:r>
          </w:p>
        </w:tc>
        <w:tc>
          <w:tcPr>
            <w:tcW w:w="2160" w:type="dxa"/>
          </w:tcPr>
          <w:p w14:paraId="740A8193" w14:textId="77777777" w:rsidR="00D40863" w:rsidRPr="004D5C67" w:rsidRDefault="00000000">
            <w:pPr>
              <w:rPr>
                <w:rFonts w:ascii="Arial" w:hAnsi="Arial" w:cs="Arial"/>
                <w:sz w:val="24"/>
                <w:szCs w:val="24"/>
              </w:rPr>
            </w:pPr>
            <w:r w:rsidRPr="004D5C67">
              <w:rPr>
                <w:rFonts w:ascii="Arial" w:hAnsi="Arial" w:cs="Arial"/>
                <w:sz w:val="24"/>
                <w:szCs w:val="24"/>
              </w:rPr>
              <w:t>Must Have</w:t>
            </w:r>
          </w:p>
        </w:tc>
        <w:tc>
          <w:tcPr>
            <w:tcW w:w="2160" w:type="dxa"/>
          </w:tcPr>
          <w:p w14:paraId="5219EB7F" w14:textId="77777777" w:rsidR="00D40863" w:rsidRPr="004D5C67" w:rsidRDefault="00D408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14:paraId="476C5428" w14:textId="77777777" w:rsidR="00D40863" w:rsidRPr="004D5C67" w:rsidRDefault="00D4086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8BC072B" w14:textId="77777777" w:rsidR="00D40863" w:rsidRPr="004D5C67" w:rsidRDefault="00000000">
      <w:pPr>
        <w:pStyle w:val="Heading2"/>
        <w:rPr>
          <w:rFonts w:ascii="Arial" w:hAnsi="Arial" w:cs="Arial"/>
          <w:sz w:val="24"/>
          <w:szCs w:val="24"/>
        </w:rPr>
      </w:pPr>
      <w:r w:rsidRPr="004D5C67">
        <w:rPr>
          <w:rFonts w:ascii="Arial" w:hAnsi="Arial" w:cs="Arial"/>
          <w:sz w:val="24"/>
          <w:szCs w:val="24"/>
        </w:rPr>
        <w:t>Experts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8"/>
        <w:gridCol w:w="2158"/>
        <w:gridCol w:w="2157"/>
        <w:gridCol w:w="2157"/>
      </w:tblGrid>
      <w:tr w:rsidR="00D40863" w:rsidRPr="004D5C67" w14:paraId="348B943B" w14:textId="77777777">
        <w:tc>
          <w:tcPr>
            <w:tcW w:w="2160" w:type="dxa"/>
          </w:tcPr>
          <w:p w14:paraId="606C0464" w14:textId="77777777" w:rsidR="00D40863" w:rsidRPr="004D5C67" w:rsidRDefault="00000000">
            <w:pPr>
              <w:rPr>
                <w:rFonts w:ascii="Arial" w:hAnsi="Arial" w:cs="Arial"/>
                <w:sz w:val="24"/>
                <w:szCs w:val="24"/>
              </w:rPr>
            </w:pPr>
            <w:r w:rsidRPr="004D5C67">
              <w:rPr>
                <w:rFonts w:ascii="Arial" w:hAnsi="Arial" w:cs="Arial"/>
                <w:sz w:val="24"/>
                <w:szCs w:val="24"/>
              </w:rPr>
              <w:t>Requirement</w:t>
            </w:r>
          </w:p>
        </w:tc>
        <w:tc>
          <w:tcPr>
            <w:tcW w:w="2160" w:type="dxa"/>
          </w:tcPr>
          <w:p w14:paraId="2AF14F44" w14:textId="77777777" w:rsidR="00D40863" w:rsidRPr="004D5C67" w:rsidRDefault="00000000">
            <w:pPr>
              <w:rPr>
                <w:rFonts w:ascii="Arial" w:hAnsi="Arial" w:cs="Arial"/>
                <w:sz w:val="24"/>
                <w:szCs w:val="24"/>
              </w:rPr>
            </w:pPr>
            <w:r w:rsidRPr="004D5C67">
              <w:rPr>
                <w:rFonts w:ascii="Arial" w:hAnsi="Arial" w:cs="Arial"/>
                <w:sz w:val="24"/>
                <w:szCs w:val="24"/>
              </w:rPr>
              <w:t>Value</w:t>
            </w:r>
          </w:p>
        </w:tc>
        <w:tc>
          <w:tcPr>
            <w:tcW w:w="2160" w:type="dxa"/>
          </w:tcPr>
          <w:p w14:paraId="067A9C81" w14:textId="77777777" w:rsidR="00D40863" w:rsidRPr="004D5C67" w:rsidRDefault="00000000">
            <w:pPr>
              <w:rPr>
                <w:rFonts w:ascii="Arial" w:hAnsi="Arial" w:cs="Arial"/>
                <w:sz w:val="24"/>
                <w:szCs w:val="24"/>
              </w:rPr>
            </w:pPr>
            <w:r w:rsidRPr="004D5C67">
              <w:rPr>
                <w:rFonts w:ascii="Arial" w:hAnsi="Arial" w:cs="Arial"/>
                <w:sz w:val="24"/>
                <w:szCs w:val="24"/>
              </w:rPr>
              <w:t>Y</w:t>
            </w:r>
          </w:p>
        </w:tc>
        <w:tc>
          <w:tcPr>
            <w:tcW w:w="2160" w:type="dxa"/>
          </w:tcPr>
          <w:p w14:paraId="28D2A834" w14:textId="77777777" w:rsidR="00D40863" w:rsidRPr="004D5C67" w:rsidRDefault="00000000">
            <w:pPr>
              <w:rPr>
                <w:rFonts w:ascii="Arial" w:hAnsi="Arial" w:cs="Arial"/>
                <w:sz w:val="24"/>
                <w:szCs w:val="24"/>
              </w:rPr>
            </w:pPr>
            <w:r w:rsidRPr="004D5C67">
              <w:rPr>
                <w:rFonts w:ascii="Arial" w:hAnsi="Arial" w:cs="Arial"/>
                <w:sz w:val="24"/>
                <w:szCs w:val="24"/>
              </w:rPr>
              <w:t>N</w:t>
            </w:r>
          </w:p>
        </w:tc>
      </w:tr>
      <w:tr w:rsidR="00D40863" w:rsidRPr="004D5C67" w14:paraId="7CFEBBB7" w14:textId="77777777">
        <w:tc>
          <w:tcPr>
            <w:tcW w:w="2160" w:type="dxa"/>
          </w:tcPr>
          <w:p w14:paraId="69C25DE5" w14:textId="77777777" w:rsidR="00D40863" w:rsidRPr="004D5C67" w:rsidRDefault="00000000">
            <w:pPr>
              <w:rPr>
                <w:rFonts w:ascii="Arial" w:hAnsi="Arial" w:cs="Arial"/>
                <w:sz w:val="24"/>
                <w:szCs w:val="24"/>
              </w:rPr>
            </w:pPr>
            <w:r w:rsidRPr="004D5C67">
              <w:rPr>
                <w:rFonts w:ascii="Arial" w:hAnsi="Arial" w:cs="Arial"/>
                <w:sz w:val="24"/>
                <w:szCs w:val="24"/>
              </w:rPr>
              <w:t>Lead Expert MQF/EQF Level 6+</w:t>
            </w:r>
          </w:p>
        </w:tc>
        <w:tc>
          <w:tcPr>
            <w:tcW w:w="2160" w:type="dxa"/>
          </w:tcPr>
          <w:p w14:paraId="6098F873" w14:textId="77777777" w:rsidR="00D40863" w:rsidRPr="004D5C67" w:rsidRDefault="00000000">
            <w:pPr>
              <w:rPr>
                <w:rFonts w:ascii="Arial" w:hAnsi="Arial" w:cs="Arial"/>
                <w:sz w:val="24"/>
                <w:szCs w:val="24"/>
              </w:rPr>
            </w:pPr>
            <w:r w:rsidRPr="004D5C67">
              <w:rPr>
                <w:rFonts w:ascii="Arial" w:hAnsi="Arial" w:cs="Arial"/>
                <w:sz w:val="24"/>
                <w:szCs w:val="24"/>
              </w:rPr>
              <w:t>Must Have</w:t>
            </w:r>
          </w:p>
        </w:tc>
        <w:tc>
          <w:tcPr>
            <w:tcW w:w="2160" w:type="dxa"/>
          </w:tcPr>
          <w:p w14:paraId="678040F2" w14:textId="77777777" w:rsidR="00D40863" w:rsidRPr="004D5C67" w:rsidRDefault="00D408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14:paraId="3E4876B4" w14:textId="77777777" w:rsidR="00D40863" w:rsidRPr="004D5C67" w:rsidRDefault="00D4086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0863" w:rsidRPr="004D5C67" w14:paraId="2853F387" w14:textId="77777777">
        <w:tc>
          <w:tcPr>
            <w:tcW w:w="2160" w:type="dxa"/>
          </w:tcPr>
          <w:p w14:paraId="53746400" w14:textId="77777777" w:rsidR="00D40863" w:rsidRPr="004D5C67" w:rsidRDefault="00000000">
            <w:pPr>
              <w:rPr>
                <w:rFonts w:ascii="Arial" w:hAnsi="Arial" w:cs="Arial"/>
                <w:sz w:val="24"/>
                <w:szCs w:val="24"/>
              </w:rPr>
            </w:pPr>
            <w:r w:rsidRPr="004D5C67">
              <w:rPr>
                <w:rFonts w:ascii="Arial" w:hAnsi="Arial" w:cs="Arial"/>
                <w:sz w:val="24"/>
                <w:szCs w:val="24"/>
              </w:rPr>
              <w:t>Minimum 5 years experience</w:t>
            </w:r>
          </w:p>
        </w:tc>
        <w:tc>
          <w:tcPr>
            <w:tcW w:w="2160" w:type="dxa"/>
          </w:tcPr>
          <w:p w14:paraId="332D2BE4" w14:textId="77777777" w:rsidR="00D40863" w:rsidRPr="004D5C67" w:rsidRDefault="00000000">
            <w:pPr>
              <w:rPr>
                <w:rFonts w:ascii="Arial" w:hAnsi="Arial" w:cs="Arial"/>
                <w:sz w:val="24"/>
                <w:szCs w:val="24"/>
              </w:rPr>
            </w:pPr>
            <w:r w:rsidRPr="004D5C67">
              <w:rPr>
                <w:rFonts w:ascii="Arial" w:hAnsi="Arial" w:cs="Arial"/>
                <w:sz w:val="24"/>
                <w:szCs w:val="24"/>
              </w:rPr>
              <w:t>Must Have</w:t>
            </w:r>
          </w:p>
        </w:tc>
        <w:tc>
          <w:tcPr>
            <w:tcW w:w="2160" w:type="dxa"/>
          </w:tcPr>
          <w:p w14:paraId="66F9A623" w14:textId="77777777" w:rsidR="00D40863" w:rsidRPr="004D5C67" w:rsidRDefault="00D408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14:paraId="12678487" w14:textId="77777777" w:rsidR="00D40863" w:rsidRPr="004D5C67" w:rsidRDefault="00D4086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0863" w:rsidRPr="004D5C67" w14:paraId="3B71A9E5" w14:textId="77777777">
        <w:tc>
          <w:tcPr>
            <w:tcW w:w="2160" w:type="dxa"/>
          </w:tcPr>
          <w:p w14:paraId="37B25CA2" w14:textId="77777777" w:rsidR="00D40863" w:rsidRPr="004D5C67" w:rsidRDefault="00000000">
            <w:pPr>
              <w:rPr>
                <w:rFonts w:ascii="Arial" w:hAnsi="Arial" w:cs="Arial"/>
                <w:sz w:val="24"/>
                <w:szCs w:val="24"/>
              </w:rPr>
            </w:pPr>
            <w:r w:rsidRPr="004D5C67">
              <w:rPr>
                <w:rFonts w:ascii="Arial" w:hAnsi="Arial" w:cs="Arial"/>
                <w:sz w:val="24"/>
                <w:szCs w:val="24"/>
              </w:rPr>
              <w:t>Sector experience</w:t>
            </w:r>
          </w:p>
        </w:tc>
        <w:tc>
          <w:tcPr>
            <w:tcW w:w="2160" w:type="dxa"/>
          </w:tcPr>
          <w:p w14:paraId="50987D7B" w14:textId="7E9D91CF" w:rsidR="00D40863" w:rsidRPr="004D5C67" w:rsidRDefault="00491204">
            <w:pPr>
              <w:rPr>
                <w:rFonts w:ascii="Arial" w:hAnsi="Arial" w:cs="Arial"/>
                <w:sz w:val="24"/>
                <w:szCs w:val="24"/>
              </w:rPr>
            </w:pPr>
            <w:r w:rsidRPr="004D5C67">
              <w:rPr>
                <w:rFonts w:ascii="Arial" w:hAnsi="Arial" w:cs="Arial"/>
                <w:sz w:val="24"/>
                <w:szCs w:val="24"/>
              </w:rPr>
              <w:t>Good to Have</w:t>
            </w:r>
          </w:p>
        </w:tc>
        <w:tc>
          <w:tcPr>
            <w:tcW w:w="2160" w:type="dxa"/>
          </w:tcPr>
          <w:p w14:paraId="0512AE3B" w14:textId="77777777" w:rsidR="00D40863" w:rsidRPr="004D5C67" w:rsidRDefault="00D4086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14:paraId="38B2B90B" w14:textId="77777777" w:rsidR="00D40863" w:rsidRPr="004D5C67" w:rsidRDefault="00D4086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28F9A4C" w14:textId="77777777" w:rsidR="006A6F11" w:rsidRDefault="006A6F11"/>
    <w:sectPr w:rsidR="006A6F11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19989660">
    <w:abstractNumId w:val="8"/>
  </w:num>
  <w:num w:numId="2" w16cid:durableId="527718626">
    <w:abstractNumId w:val="6"/>
  </w:num>
  <w:num w:numId="3" w16cid:durableId="1533377866">
    <w:abstractNumId w:val="5"/>
  </w:num>
  <w:num w:numId="4" w16cid:durableId="1958485076">
    <w:abstractNumId w:val="4"/>
  </w:num>
  <w:num w:numId="5" w16cid:durableId="1211963811">
    <w:abstractNumId w:val="7"/>
  </w:num>
  <w:num w:numId="6" w16cid:durableId="1937327416">
    <w:abstractNumId w:val="3"/>
  </w:num>
  <w:num w:numId="7" w16cid:durableId="1698694886">
    <w:abstractNumId w:val="2"/>
  </w:num>
  <w:num w:numId="8" w16cid:durableId="461001508">
    <w:abstractNumId w:val="1"/>
  </w:num>
  <w:num w:numId="9" w16cid:durableId="219094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12E55"/>
    <w:rsid w:val="0015074B"/>
    <w:rsid w:val="0029639D"/>
    <w:rsid w:val="00326F90"/>
    <w:rsid w:val="00491204"/>
    <w:rsid w:val="004D5C67"/>
    <w:rsid w:val="006A6F11"/>
    <w:rsid w:val="00AA1D8D"/>
    <w:rsid w:val="00B47730"/>
    <w:rsid w:val="00CB0664"/>
    <w:rsid w:val="00D4086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B8F5EC8"/>
  <w14:defaultImageDpi w14:val="300"/>
  <w15:docId w15:val="{FE0E8819-3E5A-9046-9771-9BA1D965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u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Shading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urfulList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urfulList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urfulList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urfulList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urfulList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urfulList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u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urfulGrid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urfulGrid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urfulGrid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Grid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urfulGrid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urfulGrid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Xylona Spiteri</cp:lastModifiedBy>
  <cp:revision>3</cp:revision>
  <dcterms:created xsi:type="dcterms:W3CDTF">2026-06-09T09:19:00Z</dcterms:created>
  <dcterms:modified xsi:type="dcterms:W3CDTF">2026-06-09T09:33:00Z</dcterms:modified>
  <cp:category/>
</cp:coreProperties>
</file>